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6809884" name="e04f419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5442150" name="e04f4190-b88f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Rohrbandage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0497130" name="567470a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7844033" name="567470a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97090141" name="9229c78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5397798" name="9229c780-b888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0230117" name="ed890b9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4730912" name="ed890b90-b888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8937183" name="508d40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6325707" name="508d4030-b889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7606544" name="66ddfd2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0873055" name="66ddfd20-b889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4191617" name="ab07c99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267325" name="ab07c990-b889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8125855" name="e12f9e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7786110" name="e12f9e30-b889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5324482" name="8a40690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18179" name="8a406900-b88a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9983432" name="cffff0a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4049789" name="cffff0a0-b88a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-OG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690321" name="de02412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6641551" name="de024120-b88b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84999" name="f5a3e81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3560281" name="f5a3e810-b88b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9884609" name="0bb3a46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4054407" name="0bb3a460-b88c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4248129" name="24f7629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5056166" name="24f76290-b88c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9286168" name="57e51ad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7737329" name="57e51ad0-b88c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3011557" name="f990b5d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5241158" name="f990b5d0-b88f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9645703" name="21ff0d5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4678746" name="21ff0d50-b890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9628974" name="4d4ed9e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7611843" name="4d4ed9e0-b890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9386483" name="672ed81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0491171" name="672ed810-b890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9915110" name="ca5d82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48655" name="ca5d82a0-b891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1467186" name="e7b828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3511432" name="e7b828a0-b891-11f0-bd88-21346603dcc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3119109" name="05f3439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6615765" name="05f34390-b892-11f0-bd88-21346603dcc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3838353" name="17ed29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7717966" name="17ed2980-b892-11f0-bd88-21346603d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0841239" name="6719425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4750267" name="67194250-b892-11f0-bd88-21346603dccd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9125266" name="ddb0e8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0335753" name="ddb0e8a0-b892-11f0-bd88-21346603dccd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545403" name="985408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7382199" name="98540880-b894-11f0-bd88-21346603dccd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066291" name="a987913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0967943" name="a9879130-b894-11f0-bd88-21346603dcc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3055687" name="0020c1b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9392459" name="0020c1b0-b895-11f0-bd88-21346603dcc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7741545" name="1429b1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3078492" name="1429b180-b895-11f0-bd88-21346603dccd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0745225" name="7022767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5909086" name="70227670-b895-11f0-bd88-21346603dccd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555500" name="1c759b0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617099" name="1c759b00-b896-11f0-bd88-21346603dccd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4553385" name="eadc163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3415673" name="eadc1630-b897-11f0-bd88-21346603dccd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6230315" name="f9f682e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390798" name="f9f682e0-b897-11f0-bd88-21346603dcc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7287210" name="093fa0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1315866" name="093fa0b0-b898-11f0-bd88-21346603dccd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8342177" name="5be9207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5344003" name="5be92070-b898-11f0-bd88-21346603dcc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1902223" name="1bf5aa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9209400" name="1bf5aab0-b898-11f0-bd88-21346603dccd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1392191" name="95b481a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484915" name="95b481a0-b898-11f0-bd88-21346603dccd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1258138" name="0fa6ebb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3586260" name="0fa6ebb0-b899-11f0-bd88-21346603dccd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9146953" name="bd8bfa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910207" name="bd8bfae0-b899-11f0-bd88-21346603dccd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5026095" name="7f32b7b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1887801" name="7f32b7b0-b89a-11f0-bd88-21346603dccd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